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C7" w:rsidRDefault="000E13C7" w:rsidP="000E13C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ГОУ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ПО ЗАПАДНОДВИНСКИЙ ТЕХНОЛОГИЧЕСКИЙ КОЛЛЕДЖ</w:t>
      </w:r>
    </w:p>
    <w:p w:rsidR="000E13C7" w:rsidRDefault="000E13C7" w:rsidP="000E13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                                «УТВЕРЖДАЮ»</w:t>
      </w:r>
    </w:p>
    <w:p w:rsidR="000E13C7" w:rsidRDefault="000E13C7" w:rsidP="000E13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метод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омиссии                                                            Зам. Директора по ____.</w:t>
      </w:r>
    </w:p>
    <w:p w:rsidR="000E13C7" w:rsidRDefault="000E13C7" w:rsidP="000E13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                                               __________________________</w:t>
      </w:r>
    </w:p>
    <w:p w:rsidR="000E13C7" w:rsidRDefault="000E13C7" w:rsidP="000E13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Тематический план по предмету</w:t>
      </w:r>
    </w:p>
    <w:p w:rsidR="000E13C7" w:rsidRDefault="000E13C7" w:rsidP="000E13C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13C7" w:rsidRPr="000E13C7" w:rsidRDefault="000E13C7" w:rsidP="000E13C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Основы менеджмента</w:t>
      </w:r>
    </w:p>
    <w:p w:rsidR="000E13C7" w:rsidRDefault="000E13C7" w:rsidP="000E13C7">
      <w:pPr>
        <w:rPr>
          <w:rFonts w:ascii="Times New Roman" w:hAnsi="Times New Roman" w:cs="Times New Roman"/>
          <w:sz w:val="24"/>
          <w:szCs w:val="24"/>
        </w:rPr>
      </w:pPr>
      <w:r w:rsidRPr="00FA23ED">
        <w:rPr>
          <w:rFonts w:ascii="Times New Roman" w:hAnsi="Times New Roman" w:cs="Times New Roman"/>
          <w:sz w:val="24"/>
          <w:szCs w:val="24"/>
        </w:rPr>
        <w:t>96</w:t>
      </w:r>
      <w:r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0E13C7" w:rsidRDefault="000E13C7" w:rsidP="000E13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13C7" w:rsidRDefault="000E13C7" w:rsidP="000E13C7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ПРЕПОДОВАТЕЛЬ:</w:t>
      </w:r>
    </w:p>
    <w:p w:rsidR="000E13C7" w:rsidRDefault="000E13C7" w:rsidP="000E13C7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КАЛИНИН АЛЕКСЕЙ МИХАЙЛОВИЧ</w:t>
      </w:r>
    </w:p>
    <w:p w:rsidR="000E13C7" w:rsidRDefault="000E13C7" w:rsidP="000E13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3C7" w:rsidRDefault="000E13C7" w:rsidP="000E13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Западная Двина</w:t>
      </w:r>
      <w:bookmarkStart w:id="0" w:name="bookmark0"/>
    </w:p>
    <w:bookmarkEnd w:id="0"/>
    <w:p w:rsidR="00FA23ED" w:rsidRPr="006E53CC" w:rsidRDefault="000E13C7" w:rsidP="006E53CC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Тематический план</w:t>
      </w:r>
    </w:p>
    <w:tbl>
      <w:tblPr>
        <w:tblW w:w="950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11"/>
        <w:gridCol w:w="993"/>
      </w:tblGrid>
      <w:tr w:rsidR="000E13C7" w:rsidTr="000E13C7">
        <w:trPr>
          <w:trHeight w:val="43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6E53CC" w:rsidP="006E53CC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</w:tr>
      <w:tr w:rsidR="000E13C7" w:rsidTr="000E13C7">
        <w:trPr>
          <w:trHeight w:val="348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348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Менеджмент: сущность и характерные черты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0E13C7" w:rsidTr="000E13C7">
        <w:trPr>
          <w:trHeight w:val="325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1.1. Понятие и сущность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350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1.2. Эволюция управленческой мысли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3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350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1.3. Зарубежный опыт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350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1.4. Специфика менеджмента в России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33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2. Организация работы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0E13C7" w:rsidTr="000E13C7">
        <w:trPr>
          <w:trHeight w:val="26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2.1. Внешняя среда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26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2.2. Внутренняя среда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4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240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2.3. Организация работы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268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3. Процесс управления. Цикл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E13C7" w:rsidTr="000E13C7">
        <w:trPr>
          <w:trHeight w:val="275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3.1. Содержание процесса управления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265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3.2. Основные функции управления. Цикл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265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4. Стратегические и тактические планы в системе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FA23ED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0E13C7" w:rsidTr="000E13C7">
        <w:trPr>
          <w:trHeight w:val="224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4.1. Стратегическое планирование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Pr="00FA23ED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A23ED">
              <w:rPr>
                <w:sz w:val="24"/>
                <w:szCs w:val="24"/>
              </w:rPr>
              <w:t>Тема 4.2. Миссия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Pr="00FA23ED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A23ED">
              <w:rPr>
                <w:sz w:val="24"/>
                <w:szCs w:val="24"/>
              </w:rPr>
              <w:t>Тема 4.3. Цикл 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A23ED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3ED" w:rsidRPr="00FA23ED" w:rsidRDefault="00FA23ED" w:rsidP="00FA23ED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  <w:lang w:val="en-US"/>
              </w:rPr>
            </w:pPr>
            <w:r w:rsidRPr="00FA23ED">
              <w:rPr>
                <w:sz w:val="24"/>
                <w:szCs w:val="24"/>
              </w:rPr>
              <w:t>Тема 4.</w:t>
            </w:r>
            <w:r w:rsidRPr="00FA23ED">
              <w:rPr>
                <w:sz w:val="24"/>
                <w:szCs w:val="24"/>
                <w:lang w:val="en-US"/>
              </w:rPr>
              <w:t>4</w:t>
            </w:r>
            <w:r w:rsidRPr="00FA23ED">
              <w:rPr>
                <w:sz w:val="24"/>
                <w:szCs w:val="24"/>
              </w:rPr>
              <w:t>. Анализ внешней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23ED" w:rsidRDefault="00FA23ED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A23ED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3ED" w:rsidRPr="00FA23ED" w:rsidRDefault="00FA23ED" w:rsidP="00FA23ED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A23ED">
              <w:rPr>
                <w:sz w:val="24"/>
                <w:szCs w:val="24"/>
              </w:rPr>
              <w:t>Тема 4.5. Анализ сильных и слабых сторон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23ED" w:rsidRDefault="00FA23ED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A23ED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3ED" w:rsidRPr="00FA23ED" w:rsidRDefault="00FA23ED" w:rsidP="00FA23ED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FA23ED">
              <w:rPr>
                <w:sz w:val="24"/>
                <w:szCs w:val="24"/>
              </w:rPr>
              <w:t>Тема 4.6. Анализ альтернатив, выбор, реализация и оценка стратегии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23ED" w:rsidRDefault="00FA23ED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A23ED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3ED" w:rsidRPr="00FA23ED" w:rsidRDefault="00FA23ED" w:rsidP="00FA23ED">
            <w:pPr>
              <w:tabs>
                <w:tab w:val="left" w:pos="771"/>
              </w:tabs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3ED">
              <w:rPr>
                <w:rFonts w:ascii="Times New Roman" w:hAnsi="Times New Roman" w:cs="Times New Roman"/>
                <w:sz w:val="24"/>
                <w:szCs w:val="24"/>
              </w:rPr>
              <w:t xml:space="preserve">Тема 4.7.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Тактическое и текущее планирование. Основные этапы. Реализация текущих планов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23ED" w:rsidRDefault="00FA23ED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A23ED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3ED" w:rsidRPr="00FA23ED" w:rsidRDefault="00FA23ED" w:rsidP="00FA23ED">
            <w:pPr>
              <w:tabs>
                <w:tab w:val="left" w:pos="771"/>
              </w:tabs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 w:rsidRPr="00FA23ED">
              <w:rPr>
                <w:rFonts w:ascii="Times New Roman" w:hAnsi="Times New Roman" w:cs="Times New Roman"/>
                <w:sz w:val="24"/>
                <w:szCs w:val="24"/>
              </w:rPr>
              <w:t>: Стратегические и тактические планы в системе менеджмента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23ED" w:rsidRDefault="00FA23ED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5. Мотивация, потребности и </w:t>
            </w:r>
            <w:proofErr w:type="spellStart"/>
            <w:r>
              <w:rPr>
                <w:b/>
                <w:sz w:val="24"/>
                <w:szCs w:val="24"/>
              </w:rPr>
              <w:t>делигирование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237277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0E13C7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 w:rsidP="00FA23ED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5.1. Мотивация,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A23ED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3ED" w:rsidRDefault="00FA23ED" w:rsidP="0023727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5.2. </w:t>
            </w:r>
            <w:r w:rsidR="00237277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отребности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23ED" w:rsidRDefault="0023727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FA23ED" w:rsidP="0023727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5.3. </w:t>
            </w:r>
            <w:proofErr w:type="spellStart"/>
            <w:r w:rsidR="000E13C7">
              <w:rPr>
                <w:sz w:val="24"/>
                <w:szCs w:val="24"/>
              </w:rPr>
              <w:t>Делигирование</w:t>
            </w:r>
            <w:proofErr w:type="spellEnd"/>
            <w:r w:rsidR="000E13C7">
              <w:rPr>
                <w:sz w:val="24"/>
                <w:szCs w:val="24"/>
              </w:rPr>
              <w:t xml:space="preserve"> полномочий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 w:rsidP="00EE5C09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6. </w:t>
            </w:r>
            <w:r w:rsidR="00237277">
              <w:rPr>
                <w:b/>
                <w:sz w:val="24"/>
                <w:szCs w:val="24"/>
              </w:rPr>
              <w:t>Система методов 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237277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0E13C7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Pr="00237277" w:rsidRDefault="000E13C7" w:rsidP="00EE5C09">
            <w:pPr>
              <w:tabs>
                <w:tab w:val="left" w:pos="781"/>
                <w:tab w:val="left" w:leader="dot" w:pos="5528"/>
                <w:tab w:val="left" w:leader="dot" w:pos="5581"/>
                <w:tab w:val="right" w:leader="dot" w:pos="6464"/>
              </w:tabs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77">
              <w:rPr>
                <w:rFonts w:ascii="Times New Roman" w:hAnsi="Times New Roman" w:cs="Times New Roman"/>
                <w:sz w:val="24"/>
                <w:szCs w:val="24"/>
              </w:rPr>
              <w:t xml:space="preserve">Тема 6.1. </w:t>
            </w:r>
            <w:r w:rsidR="00237277"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37277" w:rsidTr="000E13C7">
        <w:trPr>
          <w:trHeight w:val="259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277" w:rsidRPr="00237277" w:rsidRDefault="00237277" w:rsidP="00EE5C09">
            <w:pPr>
              <w:tabs>
                <w:tab w:val="left" w:pos="778"/>
                <w:tab w:val="left" w:leader="dot" w:pos="5528"/>
                <w:tab w:val="left" w:leader="dot" w:pos="5581"/>
                <w:tab w:val="right" w:leader="dot" w:pos="6464"/>
              </w:tabs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7277">
              <w:rPr>
                <w:rFonts w:ascii="Times New Roman" w:hAnsi="Times New Roman" w:cs="Times New Roman"/>
                <w:sz w:val="24"/>
                <w:szCs w:val="24"/>
              </w:rPr>
              <w:t xml:space="preserve">Тема 6.2.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 методов 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7277" w:rsidRDefault="00237277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Pr="00237277" w:rsidRDefault="000E13C7" w:rsidP="00EE5C09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237277">
              <w:rPr>
                <w:sz w:val="24"/>
                <w:szCs w:val="24"/>
              </w:rPr>
              <w:t>Тема 6.</w:t>
            </w:r>
            <w:r w:rsidR="00237277" w:rsidRPr="00237277">
              <w:rPr>
                <w:sz w:val="24"/>
                <w:szCs w:val="24"/>
              </w:rPr>
              <w:t>3</w:t>
            </w:r>
            <w:r w:rsidRPr="00237277">
              <w:rPr>
                <w:sz w:val="24"/>
                <w:szCs w:val="24"/>
              </w:rPr>
              <w:t xml:space="preserve">. </w:t>
            </w:r>
            <w:r w:rsidR="00237277" w:rsidRPr="00FA23ED">
              <w:rPr>
                <w:sz w:val="24"/>
                <w:szCs w:val="24"/>
              </w:rPr>
              <w:t>Управление и типы характеров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0E13C7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37277" w:rsidRPr="00EE5C09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277" w:rsidRPr="00EE5C09" w:rsidRDefault="00237277" w:rsidP="00EE5C09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EE5C09">
              <w:rPr>
                <w:b/>
                <w:bCs/>
                <w:sz w:val="24"/>
                <w:szCs w:val="24"/>
              </w:rPr>
              <w:t>Раздел</w:t>
            </w:r>
            <w:r w:rsidRPr="00FA23ED">
              <w:rPr>
                <w:b/>
                <w:bCs/>
                <w:sz w:val="24"/>
                <w:szCs w:val="24"/>
              </w:rPr>
              <w:t xml:space="preserve"> 7. </w:t>
            </w:r>
            <w:proofErr w:type="spellStart"/>
            <w:r w:rsidRPr="00FA23ED">
              <w:rPr>
                <w:b/>
                <w:bCs/>
                <w:sz w:val="24"/>
                <w:szCs w:val="24"/>
              </w:rPr>
              <w:t>Коммуникативность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7277" w:rsidRPr="00EE5C09" w:rsidRDefault="00237277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5C09">
              <w:rPr>
                <w:b/>
                <w:sz w:val="24"/>
                <w:szCs w:val="24"/>
              </w:rPr>
              <w:t>6</w:t>
            </w:r>
          </w:p>
        </w:tc>
      </w:tr>
      <w:tr w:rsidR="00237277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277" w:rsidRPr="00237277" w:rsidRDefault="00237277" w:rsidP="00EE5C09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237277">
              <w:rPr>
                <w:sz w:val="24"/>
                <w:szCs w:val="24"/>
                <w:lang w:eastAsia="en-US"/>
              </w:rPr>
              <w:t xml:space="preserve">Тема 7.1. </w:t>
            </w:r>
            <w:r w:rsidRPr="00FA23ED">
              <w:rPr>
                <w:sz w:val="24"/>
                <w:szCs w:val="24"/>
                <w:lang w:eastAsia="en-US"/>
              </w:rPr>
              <w:t xml:space="preserve"> </w:t>
            </w:r>
            <w:r w:rsidRPr="00FA23ED">
              <w:rPr>
                <w:sz w:val="24"/>
                <w:szCs w:val="24"/>
              </w:rPr>
              <w:t>Информация в менеджменте и ее виды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7277" w:rsidRDefault="00EE5C09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37277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277" w:rsidRPr="00237277" w:rsidRDefault="00237277" w:rsidP="00EE5C09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237277">
              <w:rPr>
                <w:sz w:val="24"/>
                <w:szCs w:val="24"/>
                <w:lang w:eastAsia="en-US"/>
              </w:rPr>
              <w:t xml:space="preserve">Тема 7.2. </w:t>
            </w:r>
            <w:r w:rsidRPr="00FA23ED">
              <w:rPr>
                <w:sz w:val="24"/>
                <w:szCs w:val="24"/>
                <w:lang w:eastAsia="en-US"/>
              </w:rPr>
              <w:t xml:space="preserve"> </w:t>
            </w:r>
            <w:r w:rsidRPr="00FA23ED">
              <w:rPr>
                <w:sz w:val="24"/>
                <w:szCs w:val="24"/>
              </w:rPr>
              <w:t>Коммуникация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7277" w:rsidRDefault="00EE5C09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37277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277" w:rsidRPr="00237277" w:rsidRDefault="00237277" w:rsidP="00EE5C09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 w:rsidRPr="00237277">
              <w:rPr>
                <w:sz w:val="24"/>
                <w:szCs w:val="24"/>
                <w:lang w:eastAsia="en-US"/>
              </w:rPr>
              <w:t xml:space="preserve">Тема 7.3. </w:t>
            </w:r>
            <w:r w:rsidRPr="00FA23ED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3ED">
              <w:rPr>
                <w:sz w:val="24"/>
                <w:szCs w:val="24"/>
              </w:rPr>
              <w:t>Трансакционный</w:t>
            </w:r>
            <w:proofErr w:type="spellEnd"/>
            <w:r w:rsidRPr="00FA23ED">
              <w:rPr>
                <w:sz w:val="24"/>
                <w:szCs w:val="24"/>
              </w:rPr>
              <w:t xml:space="preserve"> анализ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7277" w:rsidRDefault="00EE5C09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37277" w:rsidRPr="00EE5C09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277" w:rsidRPr="00EE5C09" w:rsidRDefault="00237277" w:rsidP="00EE5C09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 w:rsidRPr="00EE5C09">
              <w:rPr>
                <w:b/>
                <w:bCs/>
                <w:sz w:val="24"/>
                <w:szCs w:val="24"/>
              </w:rPr>
              <w:t>Раздел</w:t>
            </w:r>
            <w:r w:rsidRPr="00FA23ED">
              <w:rPr>
                <w:b/>
                <w:bCs/>
                <w:sz w:val="24"/>
                <w:szCs w:val="24"/>
              </w:rPr>
              <w:t xml:space="preserve"> 8. Деловое общение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7277" w:rsidRPr="00EE5C09" w:rsidRDefault="00237277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5C09">
              <w:rPr>
                <w:b/>
                <w:sz w:val="24"/>
                <w:szCs w:val="24"/>
              </w:rPr>
              <w:t>12</w:t>
            </w:r>
          </w:p>
        </w:tc>
      </w:tr>
      <w:tr w:rsidR="00237277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277" w:rsidRPr="00237277" w:rsidRDefault="00237277" w:rsidP="00EE5C09">
            <w:pPr>
              <w:tabs>
                <w:tab w:val="left" w:pos="774"/>
                <w:tab w:val="left" w:leader="dot" w:pos="3039"/>
                <w:tab w:val="left" w:leader="dot" w:pos="3817"/>
                <w:tab w:val="left" w:leader="dot" w:pos="3867"/>
                <w:tab w:val="right" w:leader="dot" w:pos="6464"/>
              </w:tabs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7277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8</w:t>
            </w:r>
            <w:r w:rsidRPr="00237277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1</w:t>
            </w:r>
            <w:r w:rsidRPr="00237277">
              <w:rPr>
                <w:sz w:val="24"/>
                <w:szCs w:val="24"/>
                <w:lang w:eastAsia="en-US"/>
              </w:rPr>
              <w:t xml:space="preserve">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Деловое общение. Правила ведения бесед и совещаний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7277" w:rsidRDefault="00237277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37277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277" w:rsidRPr="00237277" w:rsidRDefault="00237277" w:rsidP="00EE5C09">
            <w:pPr>
              <w:tabs>
                <w:tab w:val="left" w:pos="774"/>
                <w:tab w:val="left" w:leader="dot" w:pos="3039"/>
                <w:tab w:val="left" w:leader="dot" w:pos="3817"/>
                <w:tab w:val="left" w:leader="dot" w:pos="3867"/>
                <w:tab w:val="right" w:leader="dot" w:pos="6464"/>
              </w:tabs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7277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8</w:t>
            </w:r>
            <w:r w:rsidRPr="00237277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</w:t>
            </w:r>
            <w:r w:rsidRPr="00237277">
              <w:rPr>
                <w:sz w:val="24"/>
                <w:szCs w:val="24"/>
                <w:lang w:eastAsia="en-US"/>
              </w:rPr>
              <w:t xml:space="preserve">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37277">
              <w:rPr>
                <w:rFonts w:ascii="Times New Roman" w:hAnsi="Times New Roman" w:cs="Times New Roman"/>
                <w:sz w:val="24"/>
                <w:szCs w:val="24"/>
              </w:rPr>
              <w:t>Типы собеседников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7277" w:rsidRDefault="00237277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37277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277" w:rsidRPr="00237277" w:rsidRDefault="00237277" w:rsidP="00EE5C09">
            <w:pPr>
              <w:tabs>
                <w:tab w:val="left" w:pos="774"/>
                <w:tab w:val="left" w:leader="dot" w:pos="3039"/>
                <w:tab w:val="left" w:leader="dot" w:pos="3817"/>
                <w:tab w:val="left" w:leader="dot" w:pos="3867"/>
                <w:tab w:val="right" w:leader="dot" w:pos="6464"/>
              </w:tabs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7277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8</w:t>
            </w:r>
            <w:r w:rsidRPr="00237277">
              <w:rPr>
                <w:sz w:val="24"/>
                <w:szCs w:val="24"/>
                <w:lang w:eastAsia="en-US"/>
              </w:rPr>
              <w:t xml:space="preserve">.3.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повышения эффективности делового общения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7277" w:rsidRDefault="00237277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37277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277" w:rsidRPr="00237277" w:rsidRDefault="00237277" w:rsidP="00EE5C09">
            <w:pPr>
              <w:tabs>
                <w:tab w:val="left" w:pos="774"/>
                <w:tab w:val="left" w:leader="dot" w:pos="3039"/>
                <w:tab w:val="left" w:leader="dot" w:pos="3817"/>
                <w:tab w:val="left" w:leader="dot" w:pos="3867"/>
                <w:tab w:val="right" w:leader="dot" w:pos="6464"/>
              </w:tabs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7277">
              <w:rPr>
                <w:sz w:val="24"/>
                <w:szCs w:val="24"/>
                <w:lang w:eastAsia="en-US"/>
              </w:rPr>
              <w:t xml:space="preserve">Тема </w:t>
            </w:r>
            <w:r>
              <w:rPr>
                <w:sz w:val="24"/>
                <w:szCs w:val="24"/>
                <w:lang w:eastAsia="en-US"/>
              </w:rPr>
              <w:t>8</w:t>
            </w:r>
            <w:r w:rsidRPr="00237277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4</w:t>
            </w:r>
            <w:r w:rsidRPr="00237277">
              <w:rPr>
                <w:sz w:val="24"/>
                <w:szCs w:val="24"/>
                <w:lang w:eastAsia="en-US"/>
              </w:rPr>
              <w:t xml:space="preserve">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телефонных переговоров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7277" w:rsidRDefault="00237277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37277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277" w:rsidRPr="00237277" w:rsidRDefault="00237277" w:rsidP="00EE5C09">
            <w:pPr>
              <w:tabs>
                <w:tab w:val="left" w:pos="774"/>
                <w:tab w:val="left" w:leader="dot" w:pos="3039"/>
                <w:tab w:val="left" w:leader="dot" w:pos="3817"/>
                <w:tab w:val="left" w:leader="dot" w:pos="3867"/>
                <w:tab w:val="right" w:leader="dot" w:pos="6464"/>
              </w:tabs>
              <w:spacing w:after="0" w:line="21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7277">
              <w:rPr>
                <w:sz w:val="24"/>
                <w:szCs w:val="24"/>
                <w:lang w:eastAsia="en-US"/>
              </w:rPr>
              <w:t xml:space="preserve">Тема </w:t>
            </w:r>
            <w:r w:rsidR="00EE5C09">
              <w:rPr>
                <w:sz w:val="24"/>
                <w:szCs w:val="24"/>
                <w:lang w:eastAsia="en-US"/>
              </w:rPr>
              <w:t>8</w:t>
            </w:r>
            <w:r w:rsidRPr="00237277">
              <w:rPr>
                <w:sz w:val="24"/>
                <w:szCs w:val="24"/>
                <w:lang w:eastAsia="en-US"/>
              </w:rPr>
              <w:t>.</w:t>
            </w:r>
            <w:r w:rsidR="00EE5C09">
              <w:rPr>
                <w:sz w:val="24"/>
                <w:szCs w:val="24"/>
                <w:lang w:eastAsia="en-US"/>
              </w:rPr>
              <w:t>5</w:t>
            </w:r>
            <w:r w:rsidRPr="00237277">
              <w:rPr>
                <w:sz w:val="24"/>
                <w:szCs w:val="24"/>
                <w:lang w:eastAsia="en-US"/>
              </w:rPr>
              <w:t xml:space="preserve">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и фазы делового общения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7277" w:rsidRDefault="00237277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37277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7277" w:rsidRPr="00237277" w:rsidRDefault="00237277" w:rsidP="00EE5C09">
            <w:pPr>
              <w:tabs>
                <w:tab w:val="left" w:pos="696"/>
                <w:tab w:val="left" w:leader="dot" w:pos="4039"/>
                <w:tab w:val="left" w:leader="dot" w:pos="4092"/>
                <w:tab w:val="left" w:leader="dot" w:pos="4610"/>
                <w:tab w:val="left" w:leader="dot" w:pos="4663"/>
                <w:tab w:val="right" w:leader="dot" w:pos="6014"/>
              </w:tabs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37277">
              <w:rPr>
                <w:rFonts w:ascii="Times New Roman" w:hAnsi="Times New Roman" w:cs="Times New Roman"/>
                <w:sz w:val="24"/>
                <w:szCs w:val="24"/>
              </w:rPr>
              <w:t>Зачёт по теме: Деловое общение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7277" w:rsidRDefault="00237277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5C09" w:rsidRPr="00C61D24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5C09" w:rsidRPr="00C61D24" w:rsidRDefault="00EE5C09" w:rsidP="00EE5C09">
            <w:pPr>
              <w:tabs>
                <w:tab w:val="left" w:pos="696"/>
                <w:tab w:val="left" w:leader="dot" w:pos="4039"/>
                <w:tab w:val="left" w:leader="dot" w:pos="4092"/>
                <w:tab w:val="left" w:leader="dot" w:pos="4610"/>
                <w:tab w:val="left" w:leader="dot" w:pos="4663"/>
                <w:tab w:val="right" w:leader="dot" w:pos="6014"/>
              </w:tabs>
              <w:spacing w:after="0" w:line="216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Pr="00FA2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9. Принятие решений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5C09" w:rsidRPr="00C61D24" w:rsidRDefault="00EE5C09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1D24">
              <w:rPr>
                <w:b/>
                <w:sz w:val="24"/>
                <w:szCs w:val="24"/>
              </w:rPr>
              <w:t>6</w:t>
            </w:r>
          </w:p>
        </w:tc>
      </w:tr>
      <w:tr w:rsidR="00EE5C09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5C09" w:rsidRPr="00EE5C09" w:rsidRDefault="00EE5C09" w:rsidP="00EE5C09">
            <w:pPr>
              <w:tabs>
                <w:tab w:val="left" w:pos="696"/>
                <w:tab w:val="left" w:leader="dot" w:pos="4039"/>
                <w:tab w:val="left" w:leader="dot" w:pos="4092"/>
                <w:tab w:val="left" w:leader="dot" w:pos="4610"/>
                <w:tab w:val="left" w:leader="dot" w:pos="4663"/>
                <w:tab w:val="right" w:leader="dot" w:pos="6014"/>
              </w:tabs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5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9.1.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Управленческое решение. Подходы к классификации управленческих решений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5C09" w:rsidRDefault="00EE5C09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5C09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5C09" w:rsidRPr="00EE5C09" w:rsidRDefault="00EE5C09" w:rsidP="00EE5C09">
            <w:pPr>
              <w:tabs>
                <w:tab w:val="left" w:pos="696"/>
                <w:tab w:val="left" w:leader="dot" w:pos="4039"/>
                <w:tab w:val="left" w:leader="dot" w:pos="4092"/>
                <w:tab w:val="left" w:leader="dot" w:pos="4610"/>
                <w:tab w:val="left" w:leader="dot" w:pos="4663"/>
                <w:tab w:val="right" w:leader="dot" w:pos="6014"/>
              </w:tabs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5C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Тема 9.2.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принятия решений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5C09" w:rsidRDefault="00EE5C09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5C09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5C09" w:rsidRPr="00EE5C09" w:rsidRDefault="00EE5C09" w:rsidP="00EE5C09">
            <w:pPr>
              <w:tabs>
                <w:tab w:val="left" w:pos="696"/>
                <w:tab w:val="left" w:leader="dot" w:pos="4039"/>
                <w:tab w:val="left" w:leader="dot" w:pos="4092"/>
                <w:tab w:val="left" w:leader="dot" w:pos="4610"/>
                <w:tab w:val="left" w:leader="dot" w:pos="4663"/>
                <w:tab w:val="right" w:leader="dot" w:pos="6014"/>
              </w:tabs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5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9.3.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принятия решений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5C09" w:rsidRDefault="00EE5C09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5C09" w:rsidRPr="00EE5C09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5C09" w:rsidRPr="00EE5C09" w:rsidRDefault="00EE5C09" w:rsidP="00EE5C09">
            <w:pPr>
              <w:tabs>
                <w:tab w:val="left" w:pos="696"/>
                <w:tab w:val="left" w:leader="dot" w:pos="4039"/>
                <w:tab w:val="left" w:leader="dot" w:pos="4092"/>
                <w:tab w:val="left" w:leader="dot" w:pos="4610"/>
                <w:tab w:val="left" w:leader="dot" w:pos="4663"/>
                <w:tab w:val="right" w:leader="dot" w:pos="6014"/>
              </w:tabs>
              <w:spacing w:after="0" w:line="216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C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Pr="00FA2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10. Контроль него виды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5C09" w:rsidRPr="00EE5C09" w:rsidRDefault="00EE5C09" w:rsidP="00C61D24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E5C09">
              <w:rPr>
                <w:b/>
                <w:sz w:val="24"/>
                <w:szCs w:val="24"/>
              </w:rPr>
              <w:t>1</w:t>
            </w:r>
            <w:r w:rsidR="00C61D24">
              <w:rPr>
                <w:b/>
                <w:sz w:val="24"/>
                <w:szCs w:val="24"/>
              </w:rPr>
              <w:t>4</w:t>
            </w:r>
          </w:p>
        </w:tc>
      </w:tr>
      <w:tr w:rsidR="00EE5C09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5C09" w:rsidRPr="00EE5C09" w:rsidRDefault="00EE5C09" w:rsidP="00EE5C09">
            <w:pPr>
              <w:tabs>
                <w:tab w:val="left" w:pos="696"/>
                <w:tab w:val="left" w:leader="dot" w:pos="4039"/>
                <w:tab w:val="left" w:leader="dot" w:pos="4092"/>
                <w:tab w:val="left" w:leader="dot" w:pos="4610"/>
                <w:tab w:val="left" w:leader="dot" w:pos="4663"/>
                <w:tab w:val="right" w:leader="dot" w:pos="6014"/>
              </w:tabs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5C09">
              <w:rPr>
                <w:rFonts w:ascii="Times New Roman" w:hAnsi="Times New Roman" w:cs="Times New Roman"/>
                <w:sz w:val="24"/>
                <w:szCs w:val="24"/>
              </w:rPr>
              <w:t xml:space="preserve">Тема 10.1.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Контроль, его понятие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5C09" w:rsidRDefault="00EE5C09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5C09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5C09" w:rsidRPr="00EE5C09" w:rsidRDefault="00EE5C09" w:rsidP="00EE5C09">
            <w:pPr>
              <w:tabs>
                <w:tab w:val="left" w:pos="696"/>
                <w:tab w:val="left" w:leader="dot" w:pos="4039"/>
                <w:tab w:val="left" w:leader="dot" w:pos="4092"/>
                <w:tab w:val="left" w:leader="dot" w:pos="4610"/>
                <w:tab w:val="left" w:leader="dot" w:pos="4663"/>
                <w:tab w:val="right" w:leader="dot" w:pos="6014"/>
              </w:tabs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5C09">
              <w:rPr>
                <w:rFonts w:ascii="Times New Roman" w:hAnsi="Times New Roman" w:cs="Times New Roman"/>
                <w:sz w:val="24"/>
                <w:szCs w:val="24"/>
              </w:rPr>
              <w:t>Тема 10.2.</w:t>
            </w:r>
            <w:r w:rsidRPr="00EE5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контроля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5C09" w:rsidRDefault="00EE5C09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5C09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5C09" w:rsidRPr="00EE5C09" w:rsidRDefault="00EE5C09" w:rsidP="00EE5C09">
            <w:pPr>
              <w:tabs>
                <w:tab w:val="left" w:pos="696"/>
                <w:tab w:val="left" w:leader="dot" w:pos="4039"/>
                <w:tab w:val="left" w:leader="dot" w:pos="4092"/>
                <w:tab w:val="left" w:leader="dot" w:pos="4610"/>
                <w:tab w:val="left" w:leader="dot" w:pos="4663"/>
                <w:tab w:val="right" w:leader="dot" w:pos="6014"/>
              </w:tabs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5C09">
              <w:rPr>
                <w:rFonts w:ascii="Times New Roman" w:hAnsi="Times New Roman" w:cs="Times New Roman"/>
                <w:sz w:val="24"/>
                <w:szCs w:val="24"/>
              </w:rPr>
              <w:t>Тема 10.3.</w:t>
            </w:r>
            <w:r w:rsidRPr="00EE5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 правила контроля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5C09" w:rsidRDefault="00EE5C09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5C09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5C09" w:rsidRPr="00EE5C09" w:rsidRDefault="00EE5C09" w:rsidP="00EE5C09">
            <w:pPr>
              <w:tabs>
                <w:tab w:val="left" w:pos="696"/>
                <w:tab w:val="left" w:leader="dot" w:pos="4039"/>
                <w:tab w:val="left" w:leader="dot" w:pos="4092"/>
                <w:tab w:val="left" w:leader="dot" w:pos="4610"/>
                <w:tab w:val="left" w:leader="dot" w:pos="4663"/>
                <w:tab w:val="right" w:leader="dot" w:pos="6014"/>
              </w:tabs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5C09">
              <w:rPr>
                <w:rFonts w:ascii="Times New Roman" w:hAnsi="Times New Roman" w:cs="Times New Roman"/>
                <w:sz w:val="24"/>
                <w:szCs w:val="24"/>
              </w:rPr>
              <w:t>Тема 10.4.</w:t>
            </w:r>
            <w:r w:rsidRPr="00EE5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5C09" w:rsidRDefault="00EE5C09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5C09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5C09" w:rsidRPr="00EE5C09" w:rsidRDefault="00EE5C09" w:rsidP="00EE5C09">
            <w:pPr>
              <w:tabs>
                <w:tab w:val="left" w:pos="696"/>
                <w:tab w:val="left" w:leader="dot" w:pos="4039"/>
                <w:tab w:val="left" w:leader="dot" w:pos="4092"/>
                <w:tab w:val="left" w:leader="dot" w:pos="4610"/>
                <w:tab w:val="left" w:leader="dot" w:pos="4663"/>
                <w:tab w:val="right" w:leader="dot" w:pos="6014"/>
              </w:tabs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5C09">
              <w:rPr>
                <w:rFonts w:ascii="Times New Roman" w:hAnsi="Times New Roman" w:cs="Times New Roman"/>
                <w:sz w:val="24"/>
                <w:szCs w:val="24"/>
              </w:rPr>
              <w:t>Тема 10.5.</w:t>
            </w:r>
            <w:r w:rsidRPr="00EE5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требования к эффективно </w:t>
            </w:r>
            <w:proofErr w:type="gramStart"/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поставленному</w:t>
            </w:r>
            <w:proofErr w:type="gramEnd"/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кощролю</w:t>
            </w:r>
            <w:proofErr w:type="spellEnd"/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. Характеристика эффективного контроля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5C09" w:rsidRDefault="00EE5C09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5C09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5C09" w:rsidRPr="00EE5C09" w:rsidRDefault="00EE5C09" w:rsidP="00EE5C09">
            <w:pPr>
              <w:tabs>
                <w:tab w:val="left" w:pos="773"/>
              </w:tabs>
              <w:spacing w:after="6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C09">
              <w:rPr>
                <w:rFonts w:ascii="Times New Roman" w:hAnsi="Times New Roman" w:cs="Times New Roman"/>
                <w:sz w:val="24"/>
                <w:szCs w:val="24"/>
              </w:rPr>
              <w:t>Тема 10.6.</w:t>
            </w:r>
            <w:r w:rsidRPr="00EE5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документация по</w:t>
            </w:r>
            <w:r w:rsidRPr="00EE5C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5C09" w:rsidRDefault="00EE5C09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5C09" w:rsidRPr="00C61D24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5C09" w:rsidRPr="00C61D24" w:rsidRDefault="00C61D24" w:rsidP="00EE5C09">
            <w:pPr>
              <w:tabs>
                <w:tab w:val="left" w:pos="696"/>
                <w:tab w:val="left" w:leader="dot" w:pos="4039"/>
                <w:tab w:val="left" w:leader="dot" w:pos="4092"/>
                <w:tab w:val="left" w:leader="dot" w:pos="4610"/>
                <w:tab w:val="left" w:leader="dot" w:pos="4663"/>
                <w:tab w:val="right" w:leader="dot" w:pos="6014"/>
              </w:tabs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1D24">
              <w:rPr>
                <w:rFonts w:ascii="Times New Roman" w:hAnsi="Times New Roman" w:cs="Times New Roman"/>
                <w:sz w:val="24"/>
                <w:szCs w:val="24"/>
              </w:rPr>
              <w:t xml:space="preserve">Зачёт по теме: </w:t>
            </w:r>
            <w:r w:rsidRPr="00FA23E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него виды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5C09" w:rsidRPr="00C61D24" w:rsidRDefault="00C61D24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E5C09" w:rsidRPr="00C61D24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5C09" w:rsidRPr="00C61D24" w:rsidRDefault="00C61D24" w:rsidP="00C61D24">
            <w:pPr>
              <w:tabs>
                <w:tab w:val="left" w:pos="773"/>
                <w:tab w:val="left" w:leader="dot" w:pos="4742"/>
                <w:tab w:val="left" w:leader="dot" w:pos="4795"/>
                <w:tab w:val="left" w:leader="dot" w:pos="5470"/>
                <w:tab w:val="left" w:leader="dot" w:pos="5522"/>
                <w:tab w:val="left" w:leader="dot" w:pos="5940"/>
                <w:tab w:val="right" w:leader="dot" w:pos="6014"/>
              </w:tabs>
              <w:spacing w:after="0" w:line="216" w:lineRule="exact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1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Pr="00FA2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11. Управление конфликтами и стрессами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5C09" w:rsidRPr="00C61D24" w:rsidRDefault="00C61D24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61D24" w:rsidRPr="00C61D24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1D24" w:rsidRPr="00C61D24" w:rsidRDefault="00C61D24" w:rsidP="00C61D24">
            <w:pPr>
              <w:tabs>
                <w:tab w:val="left" w:pos="773"/>
                <w:tab w:val="left" w:leader="dot" w:pos="4742"/>
                <w:tab w:val="left" w:leader="dot" w:pos="4795"/>
                <w:tab w:val="left" w:leader="dot" w:pos="5470"/>
                <w:tab w:val="left" w:leader="dot" w:pos="5522"/>
                <w:tab w:val="left" w:leader="dot" w:pos="5940"/>
                <w:tab w:val="right" w:leader="dot" w:pos="6014"/>
              </w:tabs>
              <w:spacing w:after="0" w:line="216" w:lineRule="exact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D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11.1.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Конфликты</w:t>
            </w:r>
            <w:r w:rsidRPr="00C61D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методы их разрешения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1D24" w:rsidRPr="00C61D24" w:rsidRDefault="00C61D24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61D24" w:rsidRPr="00C61D24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1D24" w:rsidRPr="00C61D24" w:rsidRDefault="00C61D24" w:rsidP="00C61D24">
            <w:pPr>
              <w:tabs>
                <w:tab w:val="left" w:pos="773"/>
                <w:tab w:val="left" w:leader="dot" w:pos="4742"/>
                <w:tab w:val="left" w:leader="dot" w:pos="4795"/>
                <w:tab w:val="left" w:leader="dot" w:pos="5470"/>
                <w:tab w:val="left" w:leader="dot" w:pos="5522"/>
                <w:tab w:val="left" w:leader="dot" w:pos="5940"/>
                <w:tab w:val="right" w:leader="dot" w:pos="6014"/>
              </w:tabs>
              <w:spacing w:after="0" w:line="216" w:lineRule="exact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D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11.2.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Стресс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1D24" w:rsidRPr="00C61D24" w:rsidRDefault="00C61D24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61D24" w:rsidRPr="00C61D24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1D24" w:rsidRPr="00C61D24" w:rsidRDefault="00C61D24" w:rsidP="00C61D24">
            <w:pPr>
              <w:tabs>
                <w:tab w:val="left" w:pos="773"/>
                <w:tab w:val="left" w:leader="dot" w:pos="4742"/>
                <w:tab w:val="left" w:leader="dot" w:pos="4795"/>
                <w:tab w:val="left" w:leader="dot" w:pos="5470"/>
                <w:tab w:val="left" w:leader="dot" w:pos="5522"/>
                <w:tab w:val="left" w:leader="dot" w:pos="5940"/>
                <w:tab w:val="right" w:leader="dot" w:pos="6014"/>
              </w:tabs>
              <w:spacing w:after="0" w:line="216" w:lineRule="exact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1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Pr="00FA2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12. Руководство: власть и партнерство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1D24" w:rsidRPr="00C61D24" w:rsidRDefault="00C61D24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1D24">
              <w:rPr>
                <w:b/>
                <w:sz w:val="24"/>
                <w:szCs w:val="24"/>
              </w:rPr>
              <w:t>4</w:t>
            </w:r>
          </w:p>
        </w:tc>
      </w:tr>
      <w:tr w:rsidR="00C61D24" w:rsidRPr="00C61D24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1D24" w:rsidRPr="00C61D24" w:rsidRDefault="00C61D24" w:rsidP="00C61D24">
            <w:pPr>
              <w:tabs>
                <w:tab w:val="left" w:pos="773"/>
                <w:tab w:val="left" w:leader="dot" w:pos="4742"/>
                <w:tab w:val="left" w:leader="dot" w:pos="4795"/>
                <w:tab w:val="left" w:leader="dot" w:pos="5470"/>
                <w:tab w:val="left" w:leader="dot" w:pos="5522"/>
                <w:tab w:val="left" w:leader="dot" w:pos="5940"/>
                <w:tab w:val="right" w:leader="dot" w:pos="6014"/>
              </w:tabs>
              <w:spacing w:after="0" w:line="216" w:lineRule="exact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D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12.1.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1D24" w:rsidRPr="00C61D24" w:rsidRDefault="00C61D24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61D24">
              <w:rPr>
                <w:sz w:val="24"/>
                <w:szCs w:val="24"/>
              </w:rPr>
              <w:t>2</w:t>
            </w:r>
          </w:p>
        </w:tc>
      </w:tr>
      <w:tr w:rsidR="00C61D24" w:rsidRPr="00C61D24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1D24" w:rsidRPr="00C61D24" w:rsidRDefault="00C61D24" w:rsidP="00C61D24">
            <w:pPr>
              <w:tabs>
                <w:tab w:val="left" w:pos="773"/>
                <w:tab w:val="left" w:leader="dot" w:pos="2095"/>
                <w:tab w:val="left" w:leader="dot" w:pos="2148"/>
                <w:tab w:val="left" w:leader="dot" w:pos="2614"/>
                <w:tab w:val="left" w:leader="dot" w:pos="2666"/>
                <w:tab w:val="left" w:leader="dot" w:pos="3394"/>
                <w:tab w:val="left" w:leader="dot" w:pos="3449"/>
                <w:tab w:val="left" w:leader="dot" w:pos="3758"/>
                <w:tab w:val="left" w:leader="dot" w:pos="5266"/>
                <w:tab w:val="right" w:leader="dot" w:pos="6014"/>
              </w:tabs>
              <w:spacing w:after="60" w:line="21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D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12.2. </w:t>
            </w:r>
            <w:r w:rsidRPr="00FA23ED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Партнерство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1D24" w:rsidRPr="00C61D24" w:rsidRDefault="00C61D24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C61D24">
              <w:rPr>
                <w:sz w:val="24"/>
                <w:szCs w:val="24"/>
              </w:rPr>
              <w:t>2</w:t>
            </w:r>
          </w:p>
        </w:tc>
      </w:tr>
      <w:tr w:rsidR="00C61D24" w:rsidRPr="00C61D24" w:rsidTr="000E13C7">
        <w:trPr>
          <w:trHeight w:val="312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1D24" w:rsidRPr="00C61D24" w:rsidRDefault="00C61D24" w:rsidP="00C61D24">
            <w:pPr>
              <w:tabs>
                <w:tab w:val="left" w:pos="773"/>
                <w:tab w:val="left" w:leader="dot" w:pos="4742"/>
                <w:tab w:val="left" w:leader="dot" w:pos="4795"/>
                <w:tab w:val="left" w:leader="dot" w:pos="5470"/>
                <w:tab w:val="left" w:leader="dot" w:pos="5522"/>
                <w:tab w:val="left" w:leader="dot" w:pos="5940"/>
                <w:tab w:val="right" w:leader="dot" w:pos="6014"/>
              </w:tabs>
              <w:spacing w:after="0" w:line="216" w:lineRule="exact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1D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занятие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1D24" w:rsidRPr="00C61D24" w:rsidRDefault="00C61D24" w:rsidP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61D24">
              <w:rPr>
                <w:b/>
                <w:sz w:val="24"/>
                <w:szCs w:val="24"/>
              </w:rPr>
              <w:t>2</w:t>
            </w:r>
          </w:p>
        </w:tc>
      </w:tr>
      <w:tr w:rsidR="000E13C7" w:rsidTr="000E13C7">
        <w:trPr>
          <w:trHeight w:val="287"/>
        </w:trPr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3C7" w:rsidRDefault="000E13C7">
            <w:pPr>
              <w:pStyle w:val="2"/>
              <w:shd w:val="clear" w:color="auto" w:fill="auto"/>
              <w:spacing w:after="0"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13C7" w:rsidRDefault="00EE5C09">
            <w:pPr>
              <w:pStyle w:val="2"/>
              <w:shd w:val="clear" w:color="auto" w:fill="auto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</w:tr>
    </w:tbl>
    <w:p w:rsidR="000E13C7" w:rsidRDefault="000E13C7" w:rsidP="000E13C7"/>
    <w:p w:rsidR="000E13C7" w:rsidRDefault="000E13C7" w:rsidP="000E13C7"/>
    <w:p w:rsidR="00AC5D0F" w:rsidRDefault="00AC5D0F"/>
    <w:sectPr w:rsidR="00AC5D0F" w:rsidSect="00817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00000006"/>
    <w:lvl w:ilvl="0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>
    <w:nsid w:val="0000000B"/>
    <w:multiLevelType w:val="multilevel"/>
    <w:tmpl w:val="0000000A"/>
    <w:lvl w:ilvl="0">
      <w:start w:val="2"/>
      <w:numFmt w:val="decimal"/>
      <w:lvlText w:val="1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1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1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1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1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1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1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1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1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6">
    <w:nsid w:val="00AA3951"/>
    <w:multiLevelType w:val="multilevel"/>
    <w:tmpl w:val="00000004"/>
    <w:lvl w:ilvl="0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>
    <w:nsid w:val="092D37C3"/>
    <w:multiLevelType w:val="multilevel"/>
    <w:tmpl w:val="00000000"/>
    <w:lvl w:ilvl="0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4"/>
      <w:numFmt w:val="decimal"/>
      <w:lvlText w:val="4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>
    <w:nsid w:val="0A8E15DC"/>
    <w:multiLevelType w:val="multilevel"/>
    <w:tmpl w:val="00000002"/>
    <w:lvl w:ilvl="0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5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9">
    <w:nsid w:val="2BB507B5"/>
    <w:multiLevelType w:val="multilevel"/>
    <w:tmpl w:val="00000006"/>
    <w:lvl w:ilvl="0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7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0">
    <w:nsid w:val="465E3B43"/>
    <w:multiLevelType w:val="multilevel"/>
    <w:tmpl w:val="00000004"/>
    <w:lvl w:ilvl="0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1">
    <w:nsid w:val="5C980E48"/>
    <w:multiLevelType w:val="multilevel"/>
    <w:tmpl w:val="00000008"/>
    <w:lvl w:ilvl="0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 w:numId="10">
    <w:abstractNumId w:val="10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13C7"/>
    <w:rsid w:val="000E13C7"/>
    <w:rsid w:val="00237277"/>
    <w:rsid w:val="006E53CC"/>
    <w:rsid w:val="00817EC8"/>
    <w:rsid w:val="00AC5D0F"/>
    <w:rsid w:val="00C61D24"/>
    <w:rsid w:val="00EE5C09"/>
    <w:rsid w:val="00FA2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0E13C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3"/>
    <w:rsid w:val="000E13C7"/>
    <w:pPr>
      <w:shd w:val="clear" w:color="auto" w:fill="FFFFFF"/>
      <w:spacing w:after="300" w:line="317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3">
    <w:name w:val="Основной текст (3)_"/>
    <w:basedOn w:val="a0"/>
    <w:link w:val="30"/>
    <w:locked/>
    <w:rsid w:val="000E13C7"/>
    <w:rPr>
      <w:rFonts w:ascii="Times New Roman" w:eastAsia="Times New Roman" w:hAnsi="Times New Roman" w:cs="Times New Roman"/>
      <w:spacing w:val="-10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E13C7"/>
    <w:pPr>
      <w:shd w:val="clear" w:color="auto" w:fill="FFFFFF"/>
      <w:spacing w:before="300" w:after="0" w:line="317" w:lineRule="exact"/>
    </w:pPr>
    <w:rPr>
      <w:rFonts w:ascii="Times New Roman" w:eastAsia="Times New Roman" w:hAnsi="Times New Roman" w:cs="Times New Roman"/>
      <w:spacing w:val="-10"/>
      <w:sz w:val="17"/>
      <w:szCs w:val="17"/>
    </w:rPr>
  </w:style>
  <w:style w:type="character" w:customStyle="1" w:styleId="1">
    <w:name w:val="Заголовок №1_"/>
    <w:basedOn w:val="a0"/>
    <w:link w:val="10"/>
    <w:locked/>
    <w:rsid w:val="000E13C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0">
    <w:name w:val="Заголовок №1"/>
    <w:basedOn w:val="a"/>
    <w:link w:val="1"/>
    <w:rsid w:val="000E13C7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4">
    <w:name w:val="Основной текст (4)_"/>
    <w:basedOn w:val="a0"/>
    <w:link w:val="40"/>
    <w:locked/>
    <w:rsid w:val="000E13C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E13C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2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5</cp:revision>
  <dcterms:created xsi:type="dcterms:W3CDTF">2010-10-24T10:51:00Z</dcterms:created>
  <dcterms:modified xsi:type="dcterms:W3CDTF">2010-10-24T12:37:00Z</dcterms:modified>
</cp:coreProperties>
</file>